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1476643" name="019d4d25-a020-763f-8ddc-9b821efe41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285554" name="019d4d25-a020-763f-8ddc-9b821efe41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3424687" name="019d4d28-3e44-78c9-87bb-cb15947b27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986654" name="019d4d28-3e44-78c9-87bb-cb15947b278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2650699" name="019d4d29-3e83-7e39-9af2-f982df45f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115375" name="019d4d29-3e83-7e39-9af2-f982df45fb4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6483480" name="019d4d2a-19cc-77b7-97e9-9a94dddfd5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382302" name="019d4d2a-19cc-77b7-97e9-9a94dddfd5b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9266078" name="019d4d2a-e300-7e78-9266-b11fb2323f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405615" name="019d4d2a-e300-7e78-9266-b11fb2323f1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2782020" name="019d4d2c-c2d8-72df-82e4-2326cc7665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930218" name="019d4d2c-c2d8-72df-82e4-2326cc76652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Fassaden </w:t>
            </w:r>
          </w:p>
          <w:p>
            <w:pPr>
              <w:spacing w:before="0" w:after="0" w:line="240" w:lineRule="auto"/>
            </w:pPr>
            <w:r>
              <w:t>UG-DG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0772511" name="019d4d40-c3b9-76b8-b267-edbf0f7387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2434745" name="019d4d40-c3b9-76b8-b267-edbf0f7387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5574165" name="019d4d2b-7347-7a4a-941f-4abe3166d5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403800" name="019d4d2b-7347-7a4a-941f-4abe3166d5f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obere Lage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2446337" name="019d4d2e-0f24-74a3-a2ea-2a78eb5572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0268466" name="019d4d2e-0f24-74a3-a2ea-2a78eb55729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untere Lage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2888841" name="019d4d2e-9cb3-798e-a843-65e3908b77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342355" name="019d4d2e-9cb3-798e-a843-65e3908b776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untere Lage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7021989" name="019d4d2f-9dea-799b-a32f-bbc530a330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0863572" name="019d4d2f-9dea-799b-a32f-bbc530a3301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2529985" name="019d4d33-53d6-70df-bf9a-d888ebbb02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0772640" name="019d4d33-53d6-70df-bf9a-d888ebbb02c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8441393" name="019d4d35-b5bd-7be7-b6ba-b606789aea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3394429" name="019d4d35-b5bd-7be7-b6ba-b606789aeaf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Brandschutztüre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8190638" name="019d4d36-8daf-75cc-89ef-1db02f16d6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068539" name="019d4d36-8daf-75cc-89ef-1db02f16d60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Tür zu Tankraum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407177" name="019d4d38-5b0e-7185-84ba-cbb1336f3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942244" name="019d4d38-5b0e-7185-84ba-cbb1336f3d1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alte 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2482903" name="019d4d3b-65bd-7a25-b496-bb64b12797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759840" name="019d4d3b-65bd-7a25-b496-bb64b127974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17221997" name="019d4d42-a8bb-7a80-a286-d94f0ab18e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5350310" name="019d4d42-a8bb-7a80-a286-d94f0ab18e0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